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2861880" name="019eeea7-faf8-7c16-a8e7-3e127dc656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511632" name="019eeea7-faf8-7c16-a8e7-3e127dc6567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5893505" name="019eeea8-1b43-7666-b935-c1ee993e8b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2972526" name="019eeea8-1b43-7666-b935-c1ee993e8bc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3256802" name="019eeefe-b04f-7fda-a914-843c122014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514580" name="019eeefe-b04f-7fda-a914-843c1220143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7470830" name="019eeeff-00ce-7c28-a188-b0eeaba371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1114902" name="019eeeff-00ce-7c28-a188-b0eeaba371b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Heizkörper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Heizkörper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7550325" name="019eef02-ebc9-7bc5-82ca-f32993e116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0953882" name="019eef02-ebc9-7bc5-82ca-f32993e116b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8686179" name="019eef03-044b-7c7f-ab0d-06775287ac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2544378" name="019eef03-044b-7c7f-ab0d-06775287ac8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 Schnurr</w:t>
            </w:r>
          </w:p>
          <w:p>
            <w:pPr>
              <w:spacing w:before="0" w:after="0"/>
            </w:pPr>
            <w:r>
              <w:t>Cheminée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809151" name="019eef04-3764-75af-a861-18fea4f762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8611721" name="019eef04-3764-75af-a861-18fea4f762e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7263001" name="019eef04-682b-7e1d-ad0d-8530b05d9a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317156" name="019eef04-682b-7e1d-ad0d-8530b05d9ac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Geschoss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Parkettboden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044751409" name="019eef37-40f2-7707-9177-b8b1ad7e3b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2634964" name="019eef37-40f2-7707-9177-b8b1ad7e3bd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8784833" name="019eef37-72be-779c-8c72-084f21595e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8698973" name="019eef37-72be-779c-8c72-084f21595e4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359893" name="019eef4c-51b1-7901-93c6-afd98ac8dd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6776777" name="019eef4c-51b1-7901-93c6-afd98ac8ddc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5475465" name="019eef4c-9a25-7dac-8202-f9fbd6fad3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4069128" name="019eef4c-9a25-7dac-8202-f9fbd6fad30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Kapfstrasse 4, Zürich 8032</w:t>
          </w:r>
        </w:p>
        <w:p>
          <w:pPr>
            <w:spacing w:before="0" w:after="0"/>
          </w:pPr>
          <w:r>
            <w:t>DN 1005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